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655558" w:rsidRPr="00655558" w:rsidRDefault="00BB2BE0" w:rsidP="00655558">
      <w:r>
        <w:rPr>
          <w:rFonts w:eastAsia="Calibri"/>
          <w:b/>
          <w:bCs/>
          <w:sz w:val="24"/>
          <w:szCs w:val="24"/>
          <w:lang w:eastAsia="en-US"/>
        </w:rPr>
        <w:t xml:space="preserve">AI 2020-0067 Herinrichting van (delen van) de </w:t>
      </w:r>
      <w:bookmarkStart w:id="0" w:name="_GoBack"/>
      <w:bookmarkEnd w:id="0"/>
      <w:r w:rsidRPr="00BB2BE0">
        <w:rPr>
          <w:rFonts w:eastAsia="Calibri"/>
          <w:b/>
          <w:bCs/>
          <w:sz w:val="24"/>
          <w:szCs w:val="24"/>
          <w:lang w:eastAsia="en-US"/>
        </w:rPr>
        <w:t>Kerkstraat en Nieuwe Kerkstraat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/>
    <w:sectPr w:rsidR="000B46D8" w:rsidSect="00177A29"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:rsidR="00CC26E3" w:rsidRDefault="00CC26E3" w:rsidP="00CC26E3">
    <w:pPr>
      <w:pStyle w:val="Voettekst"/>
      <w:rPr>
        <w:sz w:val="18"/>
        <w:szCs w:val="18"/>
      </w:rPr>
    </w:pPr>
  </w:p>
  <w:p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B2BE0"/>
    <w:rsid w:val="00BD0C39"/>
    <w:rsid w:val="00CC26E3"/>
    <w:rsid w:val="00EB1492"/>
    <w:rsid w:val="00F12F0D"/>
    <w:rsid w:val="00F21B02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689AB2D8.dotm</Template>
  <TotalTime>2</TotalTime>
  <Pages>1</Pages>
  <Words>78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Raven, Bjorn</cp:lastModifiedBy>
  <cp:revision>3</cp:revision>
  <dcterms:created xsi:type="dcterms:W3CDTF">2020-06-04T07:11:00Z</dcterms:created>
  <dcterms:modified xsi:type="dcterms:W3CDTF">2020-06-04T07:13:00Z</dcterms:modified>
</cp:coreProperties>
</file>